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352" w:rsidRDefault="00AB4921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865352" w:rsidRDefault="00AB4921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65352" w:rsidRDefault="00865352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865352" w:rsidRDefault="00AB4921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491FBE">
        <w:rPr>
          <w:rFonts w:ascii="宋体" w:hAnsi="宋体" w:hint="eastAsia"/>
          <w:b/>
          <w:sz w:val="24"/>
        </w:rPr>
        <w:t>448</w:t>
      </w:r>
      <w:r>
        <w:rPr>
          <w:rFonts w:ascii="宋体" w:hAnsi="宋体" w:hint="eastAsia"/>
          <w:b/>
          <w:sz w:val="24"/>
        </w:rPr>
        <w:t xml:space="preserve">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 w:hint="eastAsia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汉语写作与百科知识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0"/>
      </w:tblGrid>
      <w:tr w:rsidR="0086535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52" w:rsidRDefault="00865352">
            <w:pPr>
              <w:rPr>
                <w:rFonts w:ascii="宋体" w:hAnsi="宋体"/>
                <w:sz w:val="24"/>
              </w:rPr>
            </w:pPr>
          </w:p>
          <w:p w:rsidR="00865352" w:rsidRDefault="00AB492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 w:hint="eastAsia"/>
                <w:sz w:val="24"/>
              </w:rPr>
              <w:t xml:space="preserve">: </w:t>
            </w:r>
          </w:p>
          <w:p w:rsidR="00865352" w:rsidRDefault="00AB492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汉语百科知识</w:t>
            </w:r>
          </w:p>
          <w:p w:rsidR="00865352" w:rsidRDefault="00AB4921">
            <w:pPr>
              <w:spacing w:line="380" w:lineRule="exact"/>
              <w:ind w:left="420"/>
            </w:pPr>
            <w:bookmarkStart w:id="0" w:name="_GoBack"/>
            <w:bookmarkEnd w:id="0"/>
            <w:r>
              <w:rPr>
                <w:rFonts w:hint="eastAsia"/>
              </w:rPr>
              <w:t>要求考生要求考生对中外文化、国内国际政治经济法律以及中外人文历史地理等方面有一定的了解。</w:t>
            </w:r>
            <w:r>
              <w:rPr>
                <w:rFonts w:hint="eastAsia"/>
              </w:rPr>
              <w:t xml:space="preserve">  </w:t>
            </w:r>
          </w:p>
          <w:p w:rsidR="00865352" w:rsidRDefault="00865352">
            <w:pPr>
              <w:spacing w:line="380" w:lineRule="exact"/>
              <w:ind w:left="420"/>
            </w:pPr>
          </w:p>
          <w:p w:rsidR="00865352" w:rsidRDefault="00AB492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应用文写作</w:t>
            </w:r>
          </w:p>
          <w:p w:rsidR="00865352" w:rsidRDefault="00AB4921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>
              <w:rPr>
                <w:rFonts w:hint="eastAsia"/>
              </w:rPr>
              <w:t>对作为母语的现代汉语有较强的基本功。</w:t>
            </w:r>
          </w:p>
          <w:p w:rsidR="00865352" w:rsidRDefault="00AB4921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>
              <w:rPr>
                <w:rFonts w:hint="eastAsia"/>
              </w:rPr>
              <w:t>各种汉语应用文的语言特点与写作技巧</w:t>
            </w:r>
            <w:r>
              <w:rPr>
                <w:rFonts w:hint="eastAsia"/>
              </w:rPr>
              <w:t>。</w:t>
            </w:r>
          </w:p>
          <w:p w:rsidR="00865352" w:rsidRDefault="00865352">
            <w:pPr>
              <w:spacing w:line="380" w:lineRule="exact"/>
            </w:pPr>
          </w:p>
          <w:p w:rsidR="00865352" w:rsidRDefault="00AB492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命题作文</w:t>
            </w:r>
          </w:p>
          <w:p w:rsidR="00865352" w:rsidRDefault="00AB4921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>
              <w:rPr>
                <w:rFonts w:hint="eastAsia"/>
              </w:rPr>
              <w:t>具有较强的汉语写作能力。</w:t>
            </w:r>
          </w:p>
          <w:p w:rsidR="00865352" w:rsidRDefault="00AB4921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>
              <w:rPr>
                <w:rFonts w:hint="eastAsia"/>
              </w:rPr>
              <w:t>具有一定的文学素养。</w:t>
            </w:r>
          </w:p>
          <w:p w:rsidR="00865352" w:rsidRDefault="00865352">
            <w:pPr>
              <w:spacing w:line="380" w:lineRule="exact"/>
              <w:ind w:left="420"/>
            </w:pPr>
          </w:p>
          <w:p w:rsidR="00865352" w:rsidRDefault="008653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86535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52" w:rsidRDefault="00865352">
            <w:pPr>
              <w:rPr>
                <w:rFonts w:ascii="宋体" w:hAnsi="宋体"/>
                <w:sz w:val="24"/>
              </w:rPr>
            </w:pPr>
          </w:p>
          <w:p w:rsidR="00865352" w:rsidRDefault="00AB492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 w:hint="eastAsia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865352" w:rsidRDefault="00AB4921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选择题</w:t>
            </w:r>
            <w:r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5</w:t>
            </w:r>
            <w:r>
              <w:rPr>
                <w:rFonts w:hint="eastAsia"/>
                <w:szCs w:val="24"/>
              </w:rPr>
              <w:t>0</w:t>
            </w:r>
            <w:r>
              <w:rPr>
                <w:rFonts w:hint="eastAsia"/>
                <w:szCs w:val="24"/>
              </w:rPr>
              <w:t>分）</w:t>
            </w:r>
          </w:p>
          <w:p w:rsidR="00865352" w:rsidRDefault="00AB4921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应用文写作</w:t>
            </w:r>
            <w:r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40</w:t>
            </w:r>
            <w:r>
              <w:rPr>
                <w:rFonts w:hint="eastAsia"/>
                <w:szCs w:val="24"/>
              </w:rPr>
              <w:t>分）</w:t>
            </w:r>
          </w:p>
          <w:p w:rsidR="00865352" w:rsidRDefault="00AB4921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命题作文</w:t>
            </w:r>
            <w:r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60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865352" w:rsidRDefault="00865352">
      <w:pPr>
        <w:ind w:firstLine="420"/>
      </w:pPr>
    </w:p>
    <w:sectPr w:rsidR="00865352" w:rsidSect="00865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921" w:rsidRDefault="00AB4921" w:rsidP="00491FBE">
      <w:r>
        <w:separator/>
      </w:r>
    </w:p>
  </w:endnote>
  <w:endnote w:type="continuationSeparator" w:id="1">
    <w:p w:rsidR="00AB4921" w:rsidRDefault="00AB4921" w:rsidP="0049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921" w:rsidRDefault="00AB4921" w:rsidP="00491FBE">
      <w:r>
        <w:separator/>
      </w:r>
    </w:p>
  </w:footnote>
  <w:footnote w:type="continuationSeparator" w:id="1">
    <w:p w:rsidR="00AB4921" w:rsidRDefault="00AB4921" w:rsidP="00491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2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317EDD"/>
    <w:rsid w:val="00380B28"/>
    <w:rsid w:val="00491FBE"/>
    <w:rsid w:val="007008D5"/>
    <w:rsid w:val="00745C81"/>
    <w:rsid w:val="00865352"/>
    <w:rsid w:val="00AB4921"/>
    <w:rsid w:val="02283948"/>
    <w:rsid w:val="6F2F7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865352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865352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491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1FB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1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1FB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2017-09-03T17:15:00Z</dcterms:created>
  <dcterms:modified xsi:type="dcterms:W3CDTF">2017-09-12T09:19:00Z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